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B1CE9" w14:textId="77777777" w:rsidR="00AA3B32" w:rsidRDefault="003907ED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9E0DBCD" w14:textId="77777777" w:rsidR="00AA3B32" w:rsidRDefault="003907ED">
      <w:pPr>
        <w:spacing w:after="0"/>
        <w:jc w:val="center"/>
      </w:pPr>
      <w:r>
        <w:t>Місто: Запоріжжя</w:t>
      </w:r>
    </w:p>
    <w:p w14:paraId="225D3A6A" w14:textId="77777777" w:rsidR="00AA3B32" w:rsidRDefault="003907ED">
      <w:pPr>
        <w:spacing w:after="240"/>
        <w:jc w:val="center"/>
      </w:pPr>
      <w:r>
        <w:t>31 Січня - 01 Лютого 2026</w:t>
      </w:r>
    </w:p>
    <w:p w14:paraId="6D96C068" w14:textId="77777777" w:rsidR="00AA3B32" w:rsidRDefault="003907ED">
      <w:pPr>
        <w:pStyle w:val="Heading1"/>
        <w:jc w:val="center"/>
      </w:pPr>
      <w:r>
        <w:t>367 Contemporary імпровізація Юніори Solo Rising</w:t>
      </w:r>
    </w:p>
    <w:p w14:paraId="4B60560F" w14:textId="77777777" w:rsidR="00AA3B32" w:rsidRDefault="003907ED">
      <w:pPr>
        <w:pStyle w:val="Heading2"/>
      </w:pPr>
      <w:r>
        <w:t>Суддівська колегія</w:t>
      </w:r>
    </w:p>
    <w:p w14:paraId="49D25617" w14:textId="77777777" w:rsidR="00AA3B32" w:rsidRDefault="003907ED">
      <w:pPr>
        <w:spacing w:after="0"/>
      </w:pPr>
      <w:r>
        <w:t>A - Тетяна Тизенберг</w:t>
      </w:r>
    </w:p>
    <w:p w14:paraId="253D85A0" w14:textId="77777777" w:rsidR="00AA3B32" w:rsidRDefault="003907ED">
      <w:pPr>
        <w:spacing w:after="0"/>
      </w:pPr>
      <w:r>
        <w:t xml:space="preserve">B </w:t>
      </w:r>
      <w:r>
        <w:t>-</w:t>
      </w:r>
      <w:r>
        <w:t xml:space="preserve"> </w:t>
      </w:r>
      <w:proofErr w:type="spellStart"/>
      <w:r>
        <w:t>Тетяна</w:t>
      </w:r>
      <w:proofErr w:type="spellEnd"/>
      <w:r>
        <w:t xml:space="preserve"> </w:t>
      </w:r>
      <w:proofErr w:type="spellStart"/>
      <w:r>
        <w:t>Фурманова</w:t>
      </w:r>
      <w:proofErr w:type="spellEnd"/>
    </w:p>
    <w:p w14:paraId="443C19BA" w14:textId="77777777" w:rsidR="00AA3B32" w:rsidRDefault="003907ED">
      <w:pPr>
        <w:spacing w:after="0"/>
      </w:pPr>
      <w:r>
        <w:t xml:space="preserve">C - </w:t>
      </w:r>
      <w:proofErr w:type="spellStart"/>
      <w:r>
        <w:t>О</w:t>
      </w:r>
      <w:r>
        <w:t>льга</w:t>
      </w:r>
      <w:proofErr w:type="spellEnd"/>
      <w:r>
        <w:t xml:space="preserve"> </w:t>
      </w:r>
      <w:proofErr w:type="spellStart"/>
      <w:r>
        <w:t>Дробиш</w:t>
      </w:r>
      <w:proofErr w:type="spellEnd"/>
      <w:r>
        <w:t xml:space="preserve"> (</w:t>
      </w:r>
      <w:proofErr w:type="spellStart"/>
      <w:r>
        <w:t>Київ</w:t>
      </w:r>
      <w:proofErr w:type="spellEnd"/>
      <w:r>
        <w:t>) \ Olha LeRoy</w:t>
      </w:r>
    </w:p>
    <w:p w14:paraId="1A5EE236" w14:textId="77777777" w:rsidR="00AA3B32" w:rsidRDefault="00AA3B32"/>
    <w:p w14:paraId="4518EE02" w14:textId="77777777" w:rsidR="00AA3B32" w:rsidRDefault="003907ED">
      <w:pPr>
        <w:pStyle w:val="Heading2"/>
      </w:pPr>
      <w:r>
        <w:t>Результати</w:t>
      </w:r>
    </w:p>
    <w:p w14:paraId="686FAC00" w14:textId="77777777" w:rsidR="00AA3B32" w:rsidRDefault="003907ED">
      <w:pPr>
        <w:pStyle w:val="ListNumber"/>
        <w:spacing w:after="0"/>
      </w:pPr>
      <w:r>
        <w:t xml:space="preserve">#870 Вероніка </w:t>
      </w:r>
      <w:proofErr w:type="spellStart"/>
      <w:r>
        <w:t>Піхотенко</w:t>
      </w:r>
      <w:proofErr w:type="spellEnd"/>
      <w:r>
        <w:t xml:space="preserve"> - 1 </w:t>
      </w:r>
      <w:proofErr w:type="spellStart"/>
      <w:r>
        <w:t>місце</w:t>
      </w:r>
      <w:proofErr w:type="spellEnd"/>
    </w:p>
    <w:p w14:paraId="3D77A267" w14:textId="77777777" w:rsidR="003907ED" w:rsidRDefault="003907ED" w:rsidP="003907ED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3907ED" w14:paraId="652ACFDC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2D42DE71" w14:textId="77777777" w:rsidR="003907ED" w:rsidRDefault="003907ED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795C6BAA" w14:textId="77777777" w:rsidR="003907ED" w:rsidRDefault="003907E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699B580F" w14:textId="77777777" w:rsidR="003907ED" w:rsidRDefault="003907E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078E28AB" w14:textId="77777777" w:rsidR="003907ED" w:rsidRDefault="003907E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73BAED34" w14:textId="77777777" w:rsidR="003907ED" w:rsidRDefault="003907ED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3907ED" w14:paraId="7F5267CA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36752162" w14:textId="14522525" w:rsidR="003907ED" w:rsidRDefault="003907ED" w:rsidP="003907ED">
            <w:pPr>
              <w:jc w:val="center"/>
            </w:pPr>
            <w:r>
              <w:t>870</w:t>
            </w:r>
          </w:p>
        </w:tc>
        <w:tc>
          <w:tcPr>
            <w:tcW w:w="1872" w:type="dxa"/>
          </w:tcPr>
          <w:p w14:paraId="468E8D1C" w14:textId="5C362C22" w:rsidR="003907ED" w:rsidRDefault="003907ED" w:rsidP="00390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65C84336" w14:textId="57FECC21" w:rsidR="003907ED" w:rsidRDefault="003907ED" w:rsidP="00390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4EC758DD" w14:textId="7E668B0D" w:rsidR="003907ED" w:rsidRDefault="003907ED" w:rsidP="00390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0A905DA" w14:textId="77777777" w:rsidR="003907ED" w:rsidRDefault="003907ED" w:rsidP="00390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32095B7E" w14:textId="77777777" w:rsidR="003907ED" w:rsidRDefault="003907ED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1733810">
    <w:abstractNumId w:val="8"/>
  </w:num>
  <w:num w:numId="2" w16cid:durableId="1735465512">
    <w:abstractNumId w:val="6"/>
  </w:num>
  <w:num w:numId="3" w16cid:durableId="1789398451">
    <w:abstractNumId w:val="5"/>
  </w:num>
  <w:num w:numId="4" w16cid:durableId="1604453610">
    <w:abstractNumId w:val="4"/>
  </w:num>
  <w:num w:numId="5" w16cid:durableId="390274400">
    <w:abstractNumId w:val="7"/>
  </w:num>
  <w:num w:numId="6" w16cid:durableId="1781097201">
    <w:abstractNumId w:val="3"/>
  </w:num>
  <w:num w:numId="7" w16cid:durableId="695543130">
    <w:abstractNumId w:val="2"/>
  </w:num>
  <w:num w:numId="8" w16cid:durableId="1041133823">
    <w:abstractNumId w:val="1"/>
  </w:num>
  <w:num w:numId="9" w16cid:durableId="1492714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07ED"/>
    <w:rsid w:val="007F4247"/>
    <w:rsid w:val="00AA1D8D"/>
    <w:rsid w:val="00AA3B3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B2A75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276</Characters>
  <Application>Microsoft Office Word</Application>
  <DocSecurity>0</DocSecurity>
  <Lines>25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2026-02-03T23:23:00Z</dcterms:modified>
  <cp:category/>
</cp:coreProperties>
</file>